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73251" w14:textId="77777777" w:rsidR="00B26348" w:rsidRDefault="00000000">
      <w:pPr>
        <w:pStyle w:val="Heading1"/>
      </w:pPr>
      <w:r>
        <w:t>36. Incident Review Level</w:t>
      </w:r>
    </w:p>
    <w:p w14:paraId="7C320B8A" w14:textId="77777777" w:rsidR="00B26348" w:rsidRDefault="00000000">
      <w:r>
        <w:rPr>
          <w:i/>
        </w:rPr>
        <w:t>After completing the fields on the report, the Incident Level will populate accordingly.</w:t>
      </w:r>
    </w:p>
    <w:p w14:paraId="26F19D3A" w14:textId="77777777" w:rsidR="00B26348" w:rsidRDefault="00000000">
      <w:r>
        <w:rPr>
          <w:b/>
        </w:rPr>
        <w:t>624. Confirm the appropriate Incident Review Level</w:t>
      </w:r>
      <w:r>
        <w:rPr>
          <w:i/>
          <w:color w:val="666666"/>
          <w:sz w:val="16"/>
        </w:rPr>
        <w:t xml:space="preserve">  [List Radio]</w:t>
      </w:r>
    </w:p>
    <w:p w14:paraId="1E2989B9" w14:textId="77777777" w:rsidR="00B26348" w:rsidRDefault="00000000">
      <w:pPr>
        <w:ind w:left="216"/>
      </w:pPr>
      <w:r>
        <w:rPr>
          <w:i/>
        </w:rPr>
        <w:t>An incident must only have one official Level.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91B72B0" w14:textId="77777777">
        <w:tc>
          <w:tcPr>
            <w:tcW w:w="10512" w:type="dxa"/>
          </w:tcPr>
          <w:p w14:paraId="3A9534E8" w14:textId="77777777" w:rsidR="00B26348" w:rsidRDefault="00000000">
            <w:r>
              <w:t>○ Level 1</w:t>
            </w:r>
            <w:r>
              <w:rPr>
                <w:i/>
              </w:rPr>
              <w:t xml:space="preserve"> - Level 1 Review Meetings are optional...</w:t>
            </w:r>
            <w:r>
              <w:rPr>
                <w:i/>
              </w:rPr>
              <w:br/>
              <w:t>Criteria:</w:t>
            </w:r>
            <w:r>
              <w:rPr>
                <w:i/>
              </w:rPr>
              <w:br/>
              <w:t>Non-STCKY: injury, damage, near miss</w:t>
            </w:r>
            <w:r>
              <w:rPr>
                <w:i/>
              </w:rPr>
              <w:br/>
              <w:t>Job site first aid (incl On Site &amp; Occucare)</w:t>
            </w:r>
            <w:r>
              <w:rPr>
                <w:i/>
              </w:rPr>
              <w:br/>
              <w:t>Trade partner personnel go to clinic and receive first aid</w:t>
            </w:r>
            <w:r>
              <w:rPr>
                <w:i/>
              </w:rPr>
              <w:br/>
              <w:t>Damage, theft, or vandalism up to $1k</w:t>
            </w:r>
            <w:r>
              <w:rPr>
                <w:i/>
              </w:rPr>
              <w:br/>
              <w:t>Minor spills (released more than incidental use)</w:t>
            </w:r>
            <w:r>
              <w:rPr>
                <w:i/>
              </w:rPr>
              <w:br/>
              <w:t>Invite:</w:t>
            </w:r>
            <w:r>
              <w:rPr>
                <w:i/>
              </w:rPr>
              <w:br/>
              <w:t>Project Team (Project Safety Manager, Superintendent, Project Manager, etc)</w:t>
            </w:r>
            <w:r>
              <w:rPr>
                <w:i/>
              </w:rPr>
              <w:br/>
              <w:t>Area/District/Group HSE Manager</w:t>
            </w:r>
            <w:r>
              <w:rPr>
                <w:i/>
              </w:rPr>
              <w:br/>
              <w:t>Project Executive</w:t>
            </w:r>
          </w:p>
        </w:tc>
      </w:tr>
      <w:tr w:rsidR="00B26348" w14:paraId="3EF664BD" w14:textId="77777777">
        <w:tc>
          <w:tcPr>
            <w:tcW w:w="10512" w:type="dxa"/>
          </w:tcPr>
          <w:p w14:paraId="7D0B8B92" w14:textId="5ED74431" w:rsidR="00B26348" w:rsidRDefault="00000000">
            <w:r>
              <w:t>○ Level 2</w:t>
            </w:r>
            <w:r>
              <w:rPr>
                <w:i/>
              </w:rPr>
              <w:t xml:space="preserve"> - Criteria:</w:t>
            </w:r>
            <w:r>
              <w:rPr>
                <w:i/>
              </w:rPr>
              <w:br/>
              <w:t>STCKY Success (controls in place)</w:t>
            </w:r>
            <w:r>
              <w:rPr>
                <w:i/>
              </w:rPr>
              <w:br/>
              <w:t>STCKY Luck: injury, damage, or near miss</w:t>
            </w:r>
            <w:r>
              <w:rPr>
                <w:i/>
              </w:rPr>
              <w:br/>
            </w:r>
            <w:r w:rsidR="00680FF6">
              <w:rPr>
                <w:i/>
              </w:rPr>
              <w:t>Company</w:t>
            </w:r>
            <w:r>
              <w:rPr>
                <w:i/>
              </w:rPr>
              <w:t xml:space="preserve"> personnel transported to clinic</w:t>
            </w:r>
            <w:r>
              <w:rPr>
                <w:i/>
              </w:rPr>
              <w:br/>
              <w:t>Trade contractor personnel treated at clinic for a recordable</w:t>
            </w:r>
            <w:r>
              <w:rPr>
                <w:i/>
              </w:rPr>
              <w:br/>
              <w:t>OSHA recordable injury</w:t>
            </w:r>
            <w:r>
              <w:rPr>
                <w:i/>
              </w:rPr>
              <w:br/>
              <w:t>Damage, theft, or vandalism over $1k</w:t>
            </w:r>
            <w:r>
              <w:rPr>
                <w:i/>
              </w:rPr>
              <w:br/>
              <w:t>Major spills (when govt reporting req’d)</w:t>
            </w:r>
            <w:r>
              <w:rPr>
                <w:i/>
              </w:rPr>
              <w:br/>
              <w:t>Notify:</w:t>
            </w:r>
            <w:r>
              <w:rPr>
                <w:i/>
              </w:rPr>
              <w:br/>
              <w:t>Supervisor, Safety Manager, Superintendent, Project Manager, Other project teammates</w:t>
            </w:r>
            <w:r>
              <w:rPr>
                <w:i/>
              </w:rPr>
              <w:br/>
              <w:t>Project Executive</w:t>
            </w:r>
            <w:r>
              <w:rPr>
                <w:i/>
              </w:rPr>
              <w:br/>
              <w:t>District/Group HSE Mgr</w:t>
            </w:r>
            <w:r>
              <w:rPr>
                <w:i/>
              </w:rPr>
              <w:br/>
              <w:t>Regional Director/District Manager</w:t>
            </w:r>
            <w:r>
              <w:rPr>
                <w:i/>
              </w:rPr>
              <w:br/>
              <w:t>Area/District Manager</w:t>
            </w:r>
            <w:r>
              <w:rPr>
                <w:i/>
              </w:rPr>
              <w:br/>
              <w:t>Paul Levin</w:t>
            </w:r>
            <w:r>
              <w:rPr>
                <w:i/>
              </w:rPr>
              <w:br/>
              <w:t>Invite:</w:t>
            </w:r>
            <w:r>
              <w:rPr>
                <w:i/>
              </w:rPr>
              <w:br/>
              <w:t>Project Team &amp; Executive</w:t>
            </w:r>
            <w:r>
              <w:rPr>
                <w:i/>
              </w:rPr>
              <w:br/>
              <w:t>Regional Director/District Manager</w:t>
            </w:r>
            <w:r>
              <w:rPr>
                <w:i/>
              </w:rPr>
              <w:br/>
              <w:t>District/Group HSE Manager</w:t>
            </w:r>
            <w:r>
              <w:rPr>
                <w:i/>
              </w:rPr>
              <w:br/>
              <w:t>Group Manager</w:t>
            </w:r>
            <w:r>
              <w:rPr>
                <w:i/>
              </w:rPr>
              <w:br/>
              <w:t>Paul Levin</w:t>
            </w:r>
          </w:p>
        </w:tc>
      </w:tr>
      <w:tr w:rsidR="00B26348" w14:paraId="071994DE" w14:textId="77777777">
        <w:tc>
          <w:tcPr>
            <w:tcW w:w="10512" w:type="dxa"/>
          </w:tcPr>
          <w:p w14:paraId="0D837484" w14:textId="77777777" w:rsidR="00B26348" w:rsidRDefault="00000000">
            <w:r>
              <w:t>○ Level 3</w:t>
            </w:r>
            <w:r>
              <w:rPr>
                <w:i/>
              </w:rPr>
              <w:t xml:space="preserve"> - Criteria:</w:t>
            </w:r>
            <w:r>
              <w:rPr>
                <w:i/>
              </w:rPr>
              <w:br/>
              <w:t>STCKY Injury (life threatening/altering/ending)</w:t>
            </w:r>
            <w:r>
              <w:rPr>
                <w:i/>
              </w:rPr>
              <w:br/>
              <w:t>Personnel transported to hospital</w:t>
            </w:r>
            <w:r>
              <w:rPr>
                <w:i/>
              </w:rPr>
              <w:br/>
              <w:t>Lost-time injury</w:t>
            </w:r>
            <w:r>
              <w:rPr>
                <w:i/>
              </w:rPr>
              <w:br/>
              <w:t>OSHA reportable injury</w:t>
            </w:r>
            <w:r>
              <w:rPr>
                <w:i/>
              </w:rPr>
              <w:br/>
              <w:t>Member of public injured</w:t>
            </w:r>
            <w:r>
              <w:rPr>
                <w:i/>
              </w:rPr>
              <w:br/>
              <w:t>Business interruption caused by property damage</w:t>
            </w:r>
            <w:r>
              <w:rPr>
                <w:i/>
              </w:rPr>
              <w:br/>
              <w:t>Government Inspection (OSHA|MSHA|EPA)</w:t>
            </w:r>
            <w:r>
              <w:rPr>
                <w:i/>
              </w:rPr>
              <w:br/>
              <w:t>Notify:</w:t>
            </w:r>
            <w:r>
              <w:rPr>
                <w:i/>
              </w:rPr>
              <w:br/>
              <w:t>Supervisor, Safety Manager, Superintendent, Project Manager, Other project teammates</w:t>
            </w:r>
            <w:r>
              <w:rPr>
                <w:i/>
              </w:rPr>
              <w:br/>
              <w:t>Project Executive</w:t>
            </w:r>
            <w:r>
              <w:rPr>
                <w:i/>
              </w:rPr>
              <w:br/>
              <w:t>District/Group HSE Mgr</w:t>
            </w:r>
            <w:r>
              <w:rPr>
                <w:i/>
              </w:rPr>
              <w:br/>
              <w:t>Regional Director/District Manager</w:t>
            </w:r>
            <w:r>
              <w:rPr>
                <w:i/>
              </w:rPr>
              <w:br/>
              <w:t>Area/District Manager</w:t>
            </w:r>
            <w:r>
              <w:rPr>
                <w:i/>
              </w:rPr>
              <w:br/>
              <w:t>Paul Levin</w:t>
            </w:r>
            <w:r>
              <w:rPr>
                <w:i/>
              </w:rPr>
              <w:br/>
              <w:t>Group Manager</w:t>
            </w:r>
            <w:r>
              <w:rPr>
                <w:i/>
              </w:rPr>
              <w:br/>
              <w:t>Mike Hoover</w:t>
            </w:r>
            <w:r>
              <w:rPr>
                <w:i/>
              </w:rPr>
              <w:br/>
              <w:t>Ron Stuff</w:t>
            </w:r>
            <w:r>
              <w:rPr>
                <w:i/>
              </w:rPr>
              <w:br/>
              <w:t>Invite:</w:t>
            </w:r>
            <w:r>
              <w:rPr>
                <w:i/>
              </w:rPr>
              <w:br/>
              <w:t>Project Team &amp; Executive</w:t>
            </w:r>
            <w:r>
              <w:rPr>
                <w:i/>
              </w:rPr>
              <w:br/>
              <w:t>Regional Director/District Manager</w:t>
            </w:r>
            <w:r>
              <w:rPr>
                <w:i/>
              </w:rPr>
              <w:br/>
              <w:t>District/Group HSE Manager</w:t>
            </w:r>
            <w:r>
              <w:rPr>
                <w:i/>
              </w:rPr>
              <w:br/>
              <w:t>Group Manager</w:t>
            </w:r>
            <w:r>
              <w:rPr>
                <w:i/>
              </w:rPr>
              <w:br/>
              <w:t>Paul Levin</w:t>
            </w:r>
            <w:r>
              <w:rPr>
                <w:i/>
              </w:rPr>
              <w:br/>
              <w:t>Mike Hoover</w:t>
            </w:r>
          </w:p>
        </w:tc>
      </w:tr>
      <w:tr w:rsidR="00B26348" w14:paraId="2FF09DA9" w14:textId="77777777">
        <w:tc>
          <w:tcPr>
            <w:tcW w:w="10512" w:type="dxa"/>
          </w:tcPr>
          <w:p w14:paraId="7B70C2DD" w14:textId="1457EF75" w:rsidR="00B26348" w:rsidRDefault="00000000">
            <w:r>
              <w:t>○ No Level</w:t>
            </w:r>
            <w:r>
              <w:rPr>
                <w:i/>
              </w:rPr>
              <w:t xml:space="preserve"> - Criteria:</w:t>
            </w:r>
            <w:r>
              <w:rPr>
                <w:i/>
              </w:rPr>
              <w:br/>
              <w:t>Personal Medical Episode or Issue</w:t>
            </w:r>
            <w:r>
              <w:rPr>
                <w:i/>
              </w:rPr>
              <w:br/>
            </w:r>
            <w:r w:rsidR="00680FF6">
              <w:rPr>
                <w:i/>
              </w:rPr>
              <w:t>Company</w:t>
            </w:r>
            <w:r>
              <w:rPr>
                <w:i/>
              </w:rPr>
              <w:t xml:space="preserve"> Driver Complaint</w:t>
            </w:r>
            <w:r>
              <w:rPr>
                <w:i/>
              </w:rPr>
              <w:br/>
              <w:t>STCKY Exposure</w:t>
            </w:r>
            <w:r>
              <w:rPr>
                <w:i/>
              </w:rPr>
              <w:br/>
              <w:t>Contact/Notify as relevant/appropriate:</w:t>
            </w:r>
            <w:r>
              <w:rPr>
                <w:i/>
              </w:rPr>
              <w:br/>
              <w:t>supervision of affected personnel</w:t>
            </w:r>
            <w:r>
              <w:rPr>
                <w:i/>
              </w:rPr>
              <w:br/>
              <w:t>Project Team (Project Safety Manager, Superintendent, Project Manager, etc)</w:t>
            </w:r>
            <w:r>
              <w:rPr>
                <w:i/>
              </w:rPr>
              <w:br/>
              <w:t>Area/District/Group HSE Manager</w:t>
            </w:r>
            <w:r>
              <w:rPr>
                <w:i/>
              </w:rPr>
              <w:br/>
              <w:t>Project Executive</w:t>
            </w:r>
          </w:p>
        </w:tc>
      </w:tr>
    </w:tbl>
    <w:p w14:paraId="3CDD1C29" w14:textId="77777777" w:rsidR="00B26348" w:rsidRDefault="00B26348"/>
    <w:p w14:paraId="549AF545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